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4153724" name="d5f87750-c111-11ef-9554-8d8ee67662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4238531" name="d5f87750-c111-11ef-9554-8d8ee67662d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82695562" name="99f39650-c110-11ef-a61e-6d97ae065d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199530" name="99f39650-c110-11ef-a61e-6d97ae065d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8932863" name="ab60a590-c110-11ef-8df9-352c5f0a1d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0186143" name="ab60a590-c110-11ef-8df9-352c5f0a1d4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92689396" name="c4a01e00-c110-11ef-8277-83e8e89b0e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568371" name="c4a01e00-c110-11ef-8277-83e8e89b0ec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69516714" name="d6282f50-c110-11ef-9bd8-9f424067ca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8078293" name="d6282f50-c110-11ef-9bd8-9f424067cac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/ 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1923750" name="f5d59ef0-c110-11ef-ab12-b1a9e40e5e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200739" name="f5d59ef0-c110-11ef-ab12-b1a9e40e5ed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8253532" name="11467650-c111-11ef-82e8-43e393c5e5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8967839" name="11467650-c111-11ef-82e8-43e393c5e5d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5304812" name="20ac1cd0-c111-11ef-a361-650d19e237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177541" name="20ac1cd0-c111-11ef-a361-650d19e2370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5049601" name="91a92180-c111-11ef-bc73-d9c68d5e0a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601703" name="91a92180-c111-11ef-bc73-d9c68d5e0a0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5069186" name="a8c3e530-c111-11ef-8eb4-db73be36f4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0116309" name="a8c3e530-c111-11ef-8eb4-db73be36f4c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82040937" name="be02bcf0-c111-11ef-8218-4102a27344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721138" name="be02bcf0-c111-11ef-8218-4102a273447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EH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8083388" name="0e428fb0-c112-11ef-83e8-d9d6cfbaf8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0358267" name="0e428fb0-c112-11ef-83e8-d9d6cfbaf8e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5994675" name="294c67e0-c112-11ef-ae94-490576cbdc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4579370" name="294c67e0-c112-11ef-ae94-490576cbdcd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1181509" name="44ff9f70-c112-11ef-9f9a-8b90c5af05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437606" name="44ff9f70-c112-11ef-9f9a-8b90c5af05f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UG/ EG / OG/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7453288" name="778b6190-c112-11ef-9a2a-6154fefa12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584582" name="778b6190-c112-11ef-9a2a-6154fefa12a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